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2 – Day 13 Plan</w:t>
      </w:r>
    </w:p>
    <w:p>
      <w:pPr>
        <w:pStyle w:val="Heading2"/>
      </w:pPr>
      <w:r>
        <w:t>1. Progress Review &amp; Alignment</w:t>
      </w:r>
    </w:p>
    <w:p>
      <w:pPr>
        <w:pStyle w:val="ListBullet"/>
      </w:pPr>
      <w:r>
        <w:t>All team members:</w:t>
      </w:r>
    </w:p>
    <w:p>
      <w:pPr>
        <w:pStyle w:val="ListBullet"/>
      </w:pPr>
      <w:r>
        <w:t>- Review outcomes from Day 12 deliverables.</w:t>
      </w:r>
    </w:p>
    <w:p>
      <w:pPr>
        <w:pStyle w:val="ListBullet"/>
      </w:pPr>
      <w:r>
        <w:t>- Confirm which tasks are completed, which are ongoing, and which are blocked.</w:t>
      </w:r>
    </w:p>
    <w:p>
      <w:pPr>
        <w:pStyle w:val="ListBullet"/>
      </w:pPr>
      <w:r>
        <w:t>- Update project workspace with progress notes.</w:t>
      </w:r>
    </w:p>
    <w:p>
      <w:pPr>
        <w:pStyle w:val="Heading2"/>
      </w:pPr>
      <w:r>
        <w:t>2. Data Science Objectives (Carlos &amp; Luis)</w:t>
      </w:r>
    </w:p>
    <w:p>
      <w:pPr>
        <w:pStyle w:val="ListBullet"/>
      </w:pPr>
      <w:r>
        <w:t>- Refine baseline model results with hyperparameter tuning or feature engineering.</w:t>
      </w:r>
    </w:p>
    <w:p>
      <w:pPr>
        <w:pStyle w:val="ListBullet"/>
      </w:pPr>
      <w:r>
        <w:t>- Explore alternative predictive approaches (e.g., gradient boosting, neural networks) for comparison.</w:t>
      </w:r>
    </w:p>
    <w:p>
      <w:pPr>
        <w:pStyle w:val="ListBullet"/>
      </w:pPr>
      <w:r>
        <w:t>- Begin drafting documentation of modeling assumptions and evaluation metrics.</w:t>
      </w:r>
    </w:p>
    <w:p>
      <w:pPr>
        <w:pStyle w:val="ListBullet"/>
      </w:pPr>
      <w:r>
        <w:t>- Conduct error analysis to identify where models are underperforming.</w:t>
      </w:r>
    </w:p>
    <w:p>
      <w:pPr>
        <w:pStyle w:val="Heading2"/>
      </w:pPr>
      <w:r>
        <w:t>3. Computer Science Objectives (Ernesto, Miguel &amp; Chris)</w:t>
      </w:r>
    </w:p>
    <w:p>
      <w:pPr>
        <w:pStyle w:val="ListBullet"/>
      </w:pPr>
      <w:r>
        <w:t>- Optimize data pipeline performance (memory usage, speed improvements).</w:t>
      </w:r>
    </w:p>
    <w:p>
      <w:pPr>
        <w:pStyle w:val="ListBullet"/>
      </w:pPr>
      <w:r>
        <w:t>- Improve integration with MCP server endpoints and validate API responses.</w:t>
      </w:r>
    </w:p>
    <w:p>
      <w:pPr>
        <w:pStyle w:val="ListBullet"/>
      </w:pPr>
      <w:r>
        <w:t>- Expand unit and integration tests for robustness.</w:t>
      </w:r>
    </w:p>
    <w:p>
      <w:pPr>
        <w:pStyle w:val="ListBullet"/>
      </w:pPr>
      <w:r>
        <w:t>- Draft technical documentation of system architecture and API contracts.</w:t>
      </w:r>
    </w:p>
    <w:p>
      <w:pPr>
        <w:pStyle w:val="ListBullet"/>
      </w:pPr>
      <w:r>
        <w:t>- Review and refactor code for maintainability and clarity.</w:t>
      </w:r>
    </w:p>
    <w:p>
      <w:pPr>
        <w:pStyle w:val="Heading2"/>
      </w:pPr>
      <w:r>
        <w:t>4. Team Coordination</w:t>
      </w:r>
    </w:p>
    <w:p>
      <w:pPr>
        <w:pStyle w:val="ListBullet"/>
      </w:pPr>
      <w:r>
        <w:t>- Share DS model findings with CS team to validate integration requirements.</w:t>
      </w:r>
    </w:p>
    <w:p>
      <w:pPr>
        <w:pStyle w:val="ListBullet"/>
      </w:pPr>
      <w:r>
        <w:t>- Sync on upcoming stakeholder demo content (data flows, dashboards, model outputs).</w:t>
      </w:r>
    </w:p>
    <w:p>
      <w:pPr>
        <w:pStyle w:val="ListBullet"/>
      </w:pPr>
      <w:r>
        <w:t>- Assign one team member to begin preparing a consolidated sprint-end presentation.</w:t>
      </w:r>
    </w:p>
    <w:p>
      <w:pPr>
        <w:pStyle w:val="Heading2"/>
      </w:pPr>
      <w:r>
        <w:t>5. Deliverables for Day 13</w:t>
      </w:r>
    </w:p>
    <w:p>
      <w:pPr>
        <w:pStyle w:val="ListBullet"/>
      </w:pPr>
      <w:r>
        <w:t>- Improved predictive model results documented (Carlos &amp; Luis).</w:t>
      </w:r>
    </w:p>
    <w:p>
      <w:pPr>
        <w:pStyle w:val="ListBullet"/>
      </w:pPr>
      <w:r>
        <w:t>- Optimized pipeline and validated API integration (Ernesto, Miguel &amp; Chris).</w:t>
      </w:r>
    </w:p>
    <w:p>
      <w:pPr>
        <w:pStyle w:val="ListBullet"/>
      </w:pPr>
      <w:r>
        <w:t>- Updated project documentation and technical notes.</w:t>
      </w:r>
    </w:p>
    <w:p>
      <w:pPr>
        <w:pStyle w:val="ListBullet"/>
      </w:pPr>
      <w:r>
        <w:t>- Stakeholder demo preparation initiated.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